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1848C2">
        <w:rPr>
          <w:sz w:val="24"/>
          <w:szCs w:val="24"/>
        </w:rPr>
        <w:t>23</w:t>
      </w:r>
      <w:r w:rsidRPr="001848C2">
        <w:rPr>
          <w:sz w:val="24"/>
          <w:szCs w:val="24"/>
        </w:rPr>
        <w:t xml:space="preserve">» </w:t>
      </w:r>
      <w:r w:rsidR="001848C2">
        <w:rPr>
          <w:sz w:val="24"/>
          <w:szCs w:val="24"/>
        </w:rPr>
        <w:t>декабря</w:t>
      </w:r>
      <w:r w:rsidR="002A144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725BDA" w:rsidRPr="001848C2">
        <w:rPr>
          <w:sz w:val="24"/>
          <w:szCs w:val="24"/>
        </w:rPr>
        <w:t>5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1025A4" w:rsidRPr="001848C2">
        <w:rPr>
          <w:sz w:val="24"/>
          <w:szCs w:val="24"/>
        </w:rPr>
        <w:t>____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</w:t>
      </w:r>
      <w:r w:rsidR="00794769" w:rsidRPr="001848C2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</w:t>
      </w:r>
      <w:r w:rsidR="001848C2" w:rsidRPr="001848C2">
        <w:rPr>
          <w:b/>
          <w:sz w:val="24"/>
          <w:szCs w:val="24"/>
        </w:rPr>
        <w:t>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</w:t>
      </w:r>
      <w:r w:rsidR="001848C2" w:rsidRPr="001848C2">
        <w:rPr>
          <w:b/>
          <w:sz w:val="24"/>
          <w:szCs w:val="24"/>
        </w:rPr>
        <w:t>Думы</w:t>
      </w:r>
      <w:r w:rsidRPr="001848C2">
        <w:rPr>
          <w:b/>
          <w:sz w:val="24"/>
          <w:szCs w:val="24"/>
        </w:rPr>
        <w:br/>
      </w:r>
      <w:r w:rsidR="006932D3" w:rsidRPr="001848C2">
        <w:rPr>
          <w:b/>
          <w:sz w:val="24"/>
          <w:szCs w:val="24"/>
        </w:rPr>
        <w:t>Железногорск-Илимского городского</w:t>
      </w:r>
    </w:p>
    <w:p w:rsidR="001025A4" w:rsidRPr="001848C2" w:rsidRDefault="006932D3" w:rsidP="00810B91">
      <w:pPr>
        <w:pBdr>
          <w:top w:val="single" w:sz="4" w:space="16" w:color="auto"/>
        </w:pBdr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поселения</w:t>
      </w:r>
      <w:r w:rsidR="00810B91" w:rsidRPr="001848C2">
        <w:rPr>
          <w:b/>
          <w:sz w:val="24"/>
          <w:szCs w:val="24"/>
        </w:rPr>
        <w:t>»</w:t>
      </w: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  <w:lang w:val="ru-RU"/>
        </w:rPr>
      </w:pPr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  <w:r w:rsidRPr="001848C2">
        <w:rPr>
          <w:b w:val="0"/>
          <w:sz w:val="24"/>
          <w:szCs w:val="24"/>
          <w:lang w:val="ru-RU"/>
        </w:rPr>
        <w:t>В соответствии со статьями 61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–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Pr="001848C2">
        <w:rPr>
          <w:b w:val="0"/>
          <w:sz w:val="24"/>
          <w:szCs w:val="24"/>
          <w:lang w:val="ru-RU"/>
        </w:rPr>
        <w:t>64 Гражданского кодекса Российской Фед</w:t>
      </w:r>
      <w:r w:rsidR="00810B91" w:rsidRPr="001848C2">
        <w:rPr>
          <w:b w:val="0"/>
          <w:sz w:val="24"/>
          <w:szCs w:val="24"/>
          <w:lang w:val="ru-RU"/>
        </w:rPr>
        <w:t xml:space="preserve">ерации, Федеральным законом от </w:t>
      </w:r>
      <w:r w:rsidRPr="001848C2">
        <w:rPr>
          <w:b w:val="0"/>
          <w:sz w:val="24"/>
          <w:szCs w:val="24"/>
          <w:lang w:val="ru-RU"/>
        </w:rPr>
        <w:t>8</w:t>
      </w:r>
      <w:r w:rsidR="00810B91" w:rsidRPr="001848C2">
        <w:rPr>
          <w:b w:val="0"/>
          <w:sz w:val="24"/>
          <w:szCs w:val="24"/>
          <w:lang w:val="ru-RU"/>
        </w:rPr>
        <w:t xml:space="preserve"> августа </w:t>
      </w:r>
      <w:r w:rsidRPr="001848C2">
        <w:rPr>
          <w:b w:val="0"/>
          <w:sz w:val="24"/>
          <w:szCs w:val="24"/>
          <w:lang w:val="ru-RU"/>
        </w:rPr>
        <w:t xml:space="preserve">2001 </w:t>
      </w:r>
      <w:r w:rsidR="00810B91" w:rsidRPr="001848C2">
        <w:rPr>
          <w:b w:val="0"/>
          <w:sz w:val="24"/>
          <w:szCs w:val="24"/>
          <w:lang w:val="ru-RU"/>
        </w:rPr>
        <w:t>года</w:t>
      </w:r>
      <w:r w:rsidR="00C96DCF" w:rsidRPr="001848C2">
        <w:rPr>
          <w:b w:val="0"/>
          <w:sz w:val="24"/>
          <w:szCs w:val="24"/>
          <w:lang w:val="ru-RU"/>
        </w:rPr>
        <w:br/>
      </w:r>
      <w:r w:rsidRPr="001848C2">
        <w:rPr>
          <w:b w:val="0"/>
          <w:sz w:val="24"/>
          <w:szCs w:val="24"/>
          <w:lang w:val="ru-RU"/>
        </w:rPr>
        <w:t>№ 129</w:t>
      </w:r>
      <w:r w:rsidR="00810B91" w:rsidRPr="001848C2">
        <w:rPr>
          <w:b w:val="0"/>
          <w:sz w:val="24"/>
          <w:szCs w:val="24"/>
          <w:lang w:val="ru-RU"/>
        </w:rPr>
        <w:t>-</w:t>
      </w:r>
      <w:r w:rsidRPr="001848C2">
        <w:rPr>
          <w:b w:val="0"/>
          <w:sz w:val="24"/>
          <w:szCs w:val="24"/>
          <w:lang w:val="ru-RU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  <w:lang w:val="ru-RU"/>
        </w:rPr>
        <w:t>Федеральным законом от 20</w:t>
      </w:r>
      <w:r w:rsidR="00810B91" w:rsidRPr="001848C2">
        <w:rPr>
          <w:b w:val="0"/>
          <w:sz w:val="24"/>
          <w:szCs w:val="24"/>
          <w:lang w:val="ru-RU"/>
        </w:rPr>
        <w:t xml:space="preserve"> марта </w:t>
      </w:r>
      <w:r w:rsidR="00CC7FB9"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="00CC7FB9" w:rsidRPr="001848C2">
        <w:rPr>
          <w:b w:val="0"/>
          <w:sz w:val="24"/>
          <w:szCs w:val="24"/>
          <w:lang w:val="ru-RU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  <w:lang w:val="ru-RU"/>
        </w:rPr>
        <w:t>Законом Иркутской области от 23</w:t>
      </w:r>
      <w:r w:rsidR="00810B91" w:rsidRPr="001848C2">
        <w:rPr>
          <w:b w:val="0"/>
          <w:sz w:val="24"/>
          <w:szCs w:val="24"/>
          <w:lang w:val="ru-RU"/>
        </w:rPr>
        <w:t xml:space="preserve"> апреля </w:t>
      </w:r>
      <w:r w:rsidRPr="001848C2">
        <w:rPr>
          <w:b w:val="0"/>
          <w:sz w:val="24"/>
          <w:szCs w:val="24"/>
          <w:lang w:val="ru-RU"/>
        </w:rPr>
        <w:t>2025</w:t>
      </w:r>
      <w:r w:rsidR="00810B91" w:rsidRPr="001848C2">
        <w:rPr>
          <w:b w:val="0"/>
          <w:sz w:val="24"/>
          <w:szCs w:val="24"/>
          <w:lang w:val="ru-RU"/>
        </w:rPr>
        <w:t xml:space="preserve"> года</w:t>
      </w:r>
      <w:r w:rsidRPr="001848C2">
        <w:rPr>
          <w:b w:val="0"/>
          <w:sz w:val="24"/>
          <w:szCs w:val="24"/>
          <w:lang w:val="ru-RU"/>
        </w:rPr>
        <w:t xml:space="preserve"> № 25</w:t>
      </w:r>
      <w:r w:rsidR="00810B91" w:rsidRPr="001848C2">
        <w:rPr>
          <w:b w:val="0"/>
          <w:sz w:val="24"/>
          <w:szCs w:val="24"/>
          <w:lang w:val="ru-RU"/>
        </w:rPr>
        <w:t>-ОЗ</w:t>
      </w:r>
      <w:r w:rsidRPr="001848C2">
        <w:rPr>
          <w:b w:val="0"/>
          <w:sz w:val="24"/>
          <w:szCs w:val="24"/>
          <w:lang w:val="ru-RU"/>
        </w:rPr>
        <w:t xml:space="preserve"> «</w:t>
      </w:r>
      <w:r w:rsidR="00501080" w:rsidRPr="001848C2">
        <w:rPr>
          <w:b w:val="0"/>
          <w:sz w:val="24"/>
          <w:szCs w:val="24"/>
          <w:lang w:val="ru-RU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  <w:lang w:val="ru-RU"/>
        </w:rPr>
        <w:t xml:space="preserve">», </w:t>
      </w:r>
      <w:r w:rsidR="00501080" w:rsidRPr="001848C2">
        <w:rPr>
          <w:b w:val="0"/>
          <w:sz w:val="24"/>
          <w:szCs w:val="24"/>
          <w:lang w:val="ru-RU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  <w:lang w:val="ru-RU"/>
        </w:rPr>
        <w:t>во исполнение п</w:t>
      </w:r>
      <w:r w:rsidR="00810B91" w:rsidRPr="001848C2">
        <w:rPr>
          <w:b w:val="0"/>
          <w:sz w:val="24"/>
          <w:szCs w:val="24"/>
          <w:lang w:val="ru-RU"/>
        </w:rPr>
        <w:t>ункта</w:t>
      </w:r>
      <w:r w:rsidR="00F53E54" w:rsidRPr="001848C2">
        <w:rPr>
          <w:b w:val="0"/>
          <w:sz w:val="24"/>
          <w:szCs w:val="24"/>
          <w:lang w:val="ru-RU"/>
        </w:rPr>
        <w:t xml:space="preserve"> 10 </w:t>
      </w:r>
      <w:r w:rsidR="00810B91" w:rsidRPr="001848C2">
        <w:rPr>
          <w:b w:val="0"/>
          <w:sz w:val="24"/>
          <w:szCs w:val="24"/>
          <w:lang w:val="ru-RU"/>
        </w:rPr>
        <w:t>П</w:t>
      </w:r>
      <w:r w:rsidR="00F53E54" w:rsidRPr="001848C2">
        <w:rPr>
          <w:b w:val="0"/>
          <w:sz w:val="24"/>
          <w:szCs w:val="24"/>
          <w:lang w:val="ru-RU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="00F53E54" w:rsidRPr="001848C2">
        <w:rPr>
          <w:b w:val="0"/>
          <w:sz w:val="24"/>
          <w:szCs w:val="24"/>
          <w:lang w:val="ru-RU"/>
        </w:rPr>
        <w:t xml:space="preserve">, утвержденного </w:t>
      </w:r>
      <w:r w:rsidRPr="001848C2">
        <w:rPr>
          <w:b w:val="0"/>
          <w:sz w:val="24"/>
          <w:szCs w:val="24"/>
          <w:lang w:val="ru-RU"/>
        </w:rPr>
        <w:t xml:space="preserve">решением Думы </w:t>
      </w:r>
      <w:r w:rsidR="00EB72C7" w:rsidRPr="001848C2">
        <w:rPr>
          <w:b w:val="0"/>
          <w:sz w:val="24"/>
          <w:szCs w:val="24"/>
          <w:lang w:val="ru-RU"/>
        </w:rPr>
        <w:t>Нижнеилимского муниципального округа</w:t>
      </w:r>
      <w:r w:rsidRPr="001848C2">
        <w:rPr>
          <w:b w:val="0"/>
          <w:sz w:val="24"/>
          <w:szCs w:val="24"/>
          <w:lang w:val="ru-RU"/>
        </w:rPr>
        <w:t xml:space="preserve"> от </w:t>
      </w:r>
      <w:r w:rsidR="00EB72C7" w:rsidRPr="001848C2">
        <w:rPr>
          <w:b w:val="0"/>
          <w:sz w:val="24"/>
          <w:szCs w:val="24"/>
          <w:lang w:val="ru-RU"/>
        </w:rPr>
        <w:t>25</w:t>
      </w:r>
      <w:r w:rsidR="00810B91" w:rsidRPr="001848C2">
        <w:rPr>
          <w:b w:val="0"/>
          <w:sz w:val="24"/>
          <w:szCs w:val="24"/>
          <w:lang w:val="ru-RU"/>
        </w:rPr>
        <w:t xml:space="preserve"> сентября </w:t>
      </w:r>
      <w:r w:rsidR="00336193" w:rsidRPr="001848C2">
        <w:rPr>
          <w:b w:val="0"/>
          <w:sz w:val="24"/>
          <w:szCs w:val="24"/>
          <w:lang w:val="ru-RU"/>
        </w:rPr>
        <w:t xml:space="preserve">2025 </w:t>
      </w:r>
      <w:r w:rsidR="00810B91" w:rsidRPr="001848C2">
        <w:rPr>
          <w:b w:val="0"/>
          <w:sz w:val="24"/>
          <w:szCs w:val="24"/>
          <w:lang w:val="ru-RU"/>
        </w:rPr>
        <w:t xml:space="preserve">года </w:t>
      </w:r>
      <w:r w:rsidR="00336193" w:rsidRPr="001848C2">
        <w:rPr>
          <w:b w:val="0"/>
          <w:sz w:val="24"/>
          <w:szCs w:val="24"/>
          <w:lang w:val="ru-RU"/>
        </w:rPr>
        <w:t xml:space="preserve">№ </w:t>
      </w:r>
      <w:r w:rsidR="006932D3" w:rsidRPr="001848C2">
        <w:rPr>
          <w:b w:val="0"/>
          <w:sz w:val="24"/>
          <w:szCs w:val="24"/>
          <w:lang w:val="ru-RU"/>
        </w:rPr>
        <w:t>19</w:t>
      </w:r>
      <w:r w:rsidR="00336193" w:rsidRPr="001848C2">
        <w:rPr>
          <w:b w:val="0"/>
          <w:sz w:val="24"/>
          <w:szCs w:val="24"/>
          <w:lang w:val="ru-RU"/>
        </w:rPr>
        <w:t xml:space="preserve"> «О ликвидации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Pr="001848C2">
        <w:rPr>
          <w:b w:val="0"/>
          <w:sz w:val="24"/>
          <w:szCs w:val="24"/>
          <w:lang w:val="ru-RU"/>
        </w:rPr>
        <w:t>»,</w:t>
      </w:r>
      <w:r w:rsidR="003C21EA">
        <w:rPr>
          <w:b w:val="0"/>
          <w:sz w:val="24"/>
          <w:szCs w:val="24"/>
          <w:lang w:val="ru-RU"/>
        </w:rPr>
        <w:t xml:space="preserve"> </w:t>
      </w:r>
      <w:bookmarkStart w:id="0" w:name="_GoBack"/>
      <w:bookmarkEnd w:id="0"/>
      <w:r w:rsidRPr="001848C2">
        <w:rPr>
          <w:b w:val="0"/>
          <w:sz w:val="24"/>
          <w:szCs w:val="24"/>
          <w:lang w:val="ru-RU"/>
        </w:rPr>
        <w:t xml:space="preserve">Дума </w:t>
      </w:r>
      <w:proofErr w:type="spellStart"/>
      <w:r w:rsidRPr="001848C2">
        <w:rPr>
          <w:b w:val="0"/>
          <w:sz w:val="24"/>
          <w:szCs w:val="24"/>
          <w:lang w:val="ru-RU"/>
        </w:rPr>
        <w:t>Нижнеилимского</w:t>
      </w:r>
      <w:proofErr w:type="spellEnd"/>
      <w:r w:rsidRPr="001848C2">
        <w:rPr>
          <w:b w:val="0"/>
          <w:sz w:val="24"/>
          <w:szCs w:val="24"/>
          <w:lang w:val="ru-RU"/>
        </w:rPr>
        <w:t xml:space="preserve"> муниципального округа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  <w:lang w:val="ru-RU"/>
        </w:rPr>
      </w:pP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  <w:r w:rsidRPr="001848C2">
        <w:rPr>
          <w:sz w:val="24"/>
          <w:szCs w:val="24"/>
          <w:lang w:val="ru-RU"/>
        </w:rPr>
        <w:t>РЕШИЛА: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  <w:lang w:val="ru-RU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  <w:lang w:val="ru-RU"/>
        </w:rPr>
        <w:t xml:space="preserve">1. </w:t>
      </w:r>
      <w:r w:rsidR="001025A4" w:rsidRPr="001848C2">
        <w:rPr>
          <w:b w:val="0"/>
          <w:sz w:val="24"/>
          <w:szCs w:val="24"/>
          <w:lang w:val="ru-RU"/>
        </w:rPr>
        <w:t xml:space="preserve">Утвердить промежуточный ликвидационный баланс </w:t>
      </w:r>
      <w:r w:rsidR="006932D3" w:rsidRPr="001848C2">
        <w:rPr>
          <w:b w:val="0"/>
          <w:sz w:val="24"/>
          <w:szCs w:val="24"/>
          <w:lang w:val="ru-RU"/>
        </w:rPr>
        <w:t>Думы Железногорск-Илимского городского поселения</w:t>
      </w:r>
      <w:r w:rsidR="001025A4" w:rsidRPr="001848C2">
        <w:rPr>
          <w:b w:val="0"/>
          <w:sz w:val="24"/>
          <w:szCs w:val="24"/>
        </w:rPr>
        <w:t xml:space="preserve"> (ОГРН </w:t>
      </w:r>
      <w:r w:rsidR="006932D3" w:rsidRPr="001848C2">
        <w:rPr>
          <w:b w:val="0"/>
          <w:sz w:val="24"/>
          <w:szCs w:val="24"/>
          <w:lang w:val="ru-RU"/>
        </w:rPr>
        <w:t>1063847000799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D51339" w:rsidRPr="001848C2">
        <w:rPr>
          <w:b w:val="0"/>
          <w:sz w:val="24"/>
          <w:szCs w:val="24"/>
          <w:lang w:val="ru-RU"/>
        </w:rPr>
        <w:t>16</w:t>
      </w:r>
      <w:r w:rsidR="001025A4" w:rsidRPr="001848C2">
        <w:rPr>
          <w:b w:val="0"/>
          <w:sz w:val="24"/>
          <w:szCs w:val="24"/>
        </w:rPr>
        <w:t xml:space="preserve"> </w:t>
      </w:r>
      <w:r w:rsidR="00D51339" w:rsidRPr="001848C2">
        <w:rPr>
          <w:b w:val="0"/>
          <w:sz w:val="24"/>
          <w:szCs w:val="24"/>
          <w:lang w:val="ru-RU"/>
        </w:rPr>
        <w:t>декабря</w:t>
      </w:r>
      <w:r w:rsidR="001025A4" w:rsidRPr="001848C2">
        <w:rPr>
          <w:b w:val="0"/>
          <w:sz w:val="24"/>
          <w:szCs w:val="24"/>
        </w:rPr>
        <w:t xml:space="preserve"> 202</w:t>
      </w:r>
      <w:r w:rsidR="00D51339" w:rsidRPr="001848C2">
        <w:rPr>
          <w:b w:val="0"/>
          <w:sz w:val="24"/>
          <w:szCs w:val="24"/>
          <w:lang w:val="ru-RU"/>
        </w:rPr>
        <w:t>5</w:t>
      </w:r>
      <w:r w:rsidR="001025A4" w:rsidRPr="001848C2">
        <w:rPr>
          <w:b w:val="0"/>
          <w:sz w:val="24"/>
          <w:szCs w:val="24"/>
        </w:rPr>
        <w:t xml:space="preserve"> года согласно </w:t>
      </w:r>
      <w:r w:rsidR="001848C2">
        <w:rPr>
          <w:b w:val="0"/>
          <w:sz w:val="24"/>
          <w:szCs w:val="24"/>
          <w:lang w:val="ru-RU"/>
        </w:rPr>
        <w:t>п</w:t>
      </w:r>
      <w:proofErr w:type="spellStart"/>
      <w:r w:rsidR="001025A4" w:rsidRPr="001848C2">
        <w:rPr>
          <w:b w:val="0"/>
          <w:sz w:val="24"/>
          <w:szCs w:val="24"/>
        </w:rPr>
        <w:t>риложению</w:t>
      </w:r>
      <w:proofErr w:type="spellEnd"/>
      <w:r w:rsidR="001025A4" w:rsidRPr="001848C2">
        <w:rPr>
          <w:b w:val="0"/>
          <w:sz w:val="24"/>
          <w:szCs w:val="24"/>
        </w:rPr>
        <w:t xml:space="preserve"> к настоящему</w:t>
      </w:r>
      <w:r w:rsidR="00810B91" w:rsidRPr="001848C2">
        <w:rPr>
          <w:b w:val="0"/>
          <w:sz w:val="24"/>
          <w:szCs w:val="24"/>
          <w:lang w:val="ru-RU"/>
        </w:rPr>
        <w:t xml:space="preserve"> </w:t>
      </w:r>
      <w:r w:rsidR="001025A4" w:rsidRPr="001848C2">
        <w:rPr>
          <w:b w:val="0"/>
          <w:sz w:val="24"/>
          <w:szCs w:val="24"/>
        </w:rPr>
        <w:t>решению.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proofErr w:type="spellStart"/>
      <w:r w:rsidR="00EB72C7" w:rsidRPr="001848C2">
        <w:rPr>
          <w:b w:val="0"/>
          <w:color w:val="000000"/>
          <w:sz w:val="24"/>
          <w:szCs w:val="24"/>
          <w:lang w:val="ru-RU" w:bidi="ru-RU"/>
        </w:rPr>
        <w:t>Найда</w:t>
      </w:r>
      <w:proofErr w:type="spellEnd"/>
      <w:r w:rsidR="00EB72C7" w:rsidRPr="001848C2">
        <w:rPr>
          <w:b w:val="0"/>
          <w:color w:val="000000"/>
          <w:sz w:val="24"/>
          <w:szCs w:val="24"/>
          <w:lang w:val="ru-RU" w:bidi="ru-RU"/>
        </w:rPr>
        <w:t xml:space="preserve"> Н.С.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Думы Железногорск-Илимского городского поселения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от 8 </w:t>
      </w:r>
      <w:r w:rsidR="00810B91" w:rsidRPr="001848C2">
        <w:rPr>
          <w:b w:val="0"/>
          <w:sz w:val="24"/>
          <w:szCs w:val="24"/>
          <w:lang w:val="ru-RU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val="ru-RU" w:bidi="ru-RU"/>
        </w:rPr>
      </w:pPr>
      <w:r w:rsidRPr="001848C2">
        <w:rPr>
          <w:b w:val="0"/>
          <w:color w:val="000000"/>
          <w:sz w:val="24"/>
          <w:szCs w:val="24"/>
          <w:lang w:val="ru-RU"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вступает в силу с момента принятия и 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</w:t>
      </w:r>
      <w:r w:rsidR="004450A7" w:rsidRPr="001848C2">
        <w:rPr>
          <w:b w:val="0"/>
          <w:color w:val="000000"/>
          <w:sz w:val="24"/>
          <w:szCs w:val="24"/>
          <w:lang w:val="ru-RU" w:bidi="ru-RU"/>
        </w:rPr>
        <w:t>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val="ru-RU"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bookmarkStart w:id="1" w:name="bookmark2"/>
      <w:r w:rsidRPr="001848C2">
        <w:rPr>
          <w:b w:val="0"/>
          <w:color w:val="000000"/>
          <w:sz w:val="24"/>
          <w:szCs w:val="24"/>
          <w:lang w:val="ru-RU"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val="ru-RU"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br/>
      </w:r>
      <w:r>
        <w:rPr>
          <w:b w:val="0"/>
          <w:color w:val="000000"/>
          <w:sz w:val="24"/>
          <w:szCs w:val="24"/>
          <w:lang w:val="ru-RU" w:bidi="ru-RU"/>
        </w:rPr>
        <w:t>Р</w:t>
      </w:r>
      <w:proofErr w:type="spellStart"/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val="ru-RU" w:bidi="ru-RU"/>
        </w:rPr>
        <w:t>ем</w:t>
      </w:r>
      <w:proofErr w:type="spellEnd"/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val="ru-RU" w:bidi="ru-RU"/>
        </w:rPr>
      </w:pPr>
      <w:proofErr w:type="spellStart"/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  <w:proofErr w:type="spellEnd"/>
      <w:r w:rsidR="00810B91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val="ru-RU" w:bidi="ru-RU"/>
        </w:rPr>
        <w:t>23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848C2">
        <w:rPr>
          <w:b w:val="0"/>
          <w:color w:val="000000"/>
          <w:sz w:val="24"/>
          <w:szCs w:val="24"/>
          <w:lang w:val="ru-RU" w:bidi="ru-RU"/>
        </w:rPr>
        <w:t>декабря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2025 г</w:t>
      </w:r>
      <w:r w:rsidR="00810B91" w:rsidRPr="001848C2">
        <w:rPr>
          <w:b w:val="0"/>
          <w:color w:val="000000"/>
          <w:sz w:val="24"/>
          <w:szCs w:val="24"/>
          <w:lang w:val="ru-RU"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1A5BE2" w:rsidRPr="001848C2">
        <w:rPr>
          <w:b w:val="0"/>
          <w:color w:val="000000"/>
          <w:sz w:val="24"/>
          <w:szCs w:val="24"/>
          <w:lang w:val="ru-RU" w:bidi="ru-RU"/>
        </w:rPr>
        <w:t xml:space="preserve"> </w:t>
      </w:r>
      <w:r w:rsidR="00F53E54" w:rsidRPr="001848C2">
        <w:rPr>
          <w:b w:val="0"/>
          <w:color w:val="000000"/>
          <w:sz w:val="24"/>
          <w:szCs w:val="24"/>
          <w:lang w:val="ru-RU" w:bidi="ru-RU"/>
        </w:rPr>
        <w:t>___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F94000" w:rsidRPr="001848C2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>Промежуточный ликвидационный баланс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>Думы Железногорск-Илимского городского поселения</w:t>
      </w:r>
      <w:r w:rsidR="00810B91" w:rsidRPr="001848C2">
        <w:rPr>
          <w:color w:val="000000"/>
          <w:sz w:val="28"/>
          <w:szCs w:val="28"/>
          <w:lang w:val="ru-RU"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(ОГРН </w:t>
      </w:r>
      <w:r w:rsidR="006932D3" w:rsidRPr="001848C2">
        <w:rPr>
          <w:color w:val="000000"/>
          <w:sz w:val="28"/>
          <w:szCs w:val="28"/>
          <w:lang w:bidi="ru-RU"/>
        </w:rPr>
        <w:t>1063847000799</w:t>
      </w:r>
      <w:r w:rsidRPr="001848C2">
        <w:rPr>
          <w:color w:val="000000"/>
          <w:sz w:val="28"/>
          <w:szCs w:val="28"/>
          <w:lang w:bidi="ru-RU"/>
        </w:rPr>
        <w:t xml:space="preserve">, ИНН/КПП </w:t>
      </w:r>
      <w:r w:rsidR="006932D3" w:rsidRPr="001848C2">
        <w:rPr>
          <w:color w:val="000000"/>
          <w:sz w:val="28"/>
          <w:szCs w:val="28"/>
          <w:lang w:bidi="ru-RU"/>
        </w:rPr>
        <w:t>3834011083</w:t>
      </w:r>
      <w:r w:rsidRPr="001848C2">
        <w:rPr>
          <w:color w:val="000000"/>
          <w:sz w:val="28"/>
          <w:szCs w:val="28"/>
          <w:lang w:bidi="ru-RU"/>
        </w:rPr>
        <w:t>/383401001)</w:t>
      </w:r>
      <w:r w:rsidR="00B83B37" w:rsidRPr="001848C2">
        <w:rPr>
          <w:color w:val="000000"/>
          <w:sz w:val="28"/>
          <w:szCs w:val="28"/>
          <w:lang w:bidi="ru-RU"/>
        </w:rPr>
        <w:br/>
      </w:r>
      <w:r w:rsidRPr="001848C2">
        <w:rPr>
          <w:color w:val="000000"/>
          <w:sz w:val="28"/>
          <w:szCs w:val="28"/>
          <w:lang w:bidi="ru-RU"/>
        </w:rPr>
        <w:t xml:space="preserve">по состоянию на </w:t>
      </w:r>
      <w:r w:rsidR="00D51339" w:rsidRPr="001848C2">
        <w:rPr>
          <w:color w:val="000000"/>
          <w:sz w:val="28"/>
          <w:szCs w:val="28"/>
          <w:lang w:bidi="ru-RU"/>
        </w:rPr>
        <w:t>16</w:t>
      </w:r>
      <w:r w:rsidRPr="001848C2">
        <w:rPr>
          <w:color w:val="000000"/>
          <w:sz w:val="28"/>
          <w:szCs w:val="28"/>
          <w:lang w:bidi="ru-RU"/>
        </w:rPr>
        <w:t xml:space="preserve"> </w:t>
      </w:r>
      <w:r w:rsidR="00D51339" w:rsidRPr="001848C2">
        <w:rPr>
          <w:color w:val="000000"/>
          <w:sz w:val="28"/>
          <w:szCs w:val="28"/>
          <w:lang w:bidi="ru-RU"/>
        </w:rPr>
        <w:t>декабря</w:t>
      </w:r>
      <w:r w:rsidRPr="001848C2">
        <w:rPr>
          <w:color w:val="000000"/>
          <w:sz w:val="28"/>
          <w:szCs w:val="28"/>
          <w:lang w:bidi="ru-RU"/>
        </w:rPr>
        <w:t xml:space="preserve"> 202</w:t>
      </w:r>
      <w:r w:rsidR="00D51339" w:rsidRPr="001848C2">
        <w:rPr>
          <w:color w:val="000000"/>
          <w:sz w:val="28"/>
          <w:szCs w:val="28"/>
          <w:lang w:bidi="ru-RU"/>
        </w:rPr>
        <w:t>5</w:t>
      </w:r>
      <w:r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1848C2">
      <w:pgSz w:w="11907" w:h="16840" w:code="9"/>
      <w:pgMar w:top="284" w:right="850" w:bottom="426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1025A4"/>
    <w:rsid w:val="00102A2B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D45E9"/>
    <w:rsid w:val="00AE47F5"/>
    <w:rsid w:val="00AF13E4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3D30"/>
  <w15:docId w15:val="{6445ECEB-4A65-46BF-88E4-512E53BB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  <w:lang w:val="x-none" w:eastAsia="x-none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  <w:rPr>
      <w:lang w:val="x-none" w:eastAsia="x-none"/>
    </w:r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  <w:lang w:val="x-none" w:eastAsia="x-none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  <w:lang w:val="x-none" w:eastAsia="x-none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  <w:lang w:val="x-none" w:eastAsia="x-none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238E8-8F7C-4AED-9308-13678D6CC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2</cp:revision>
  <cp:lastPrinted>2025-12-16T06:18:00Z</cp:lastPrinted>
  <dcterms:created xsi:type="dcterms:W3CDTF">2025-12-23T07:34:00Z</dcterms:created>
  <dcterms:modified xsi:type="dcterms:W3CDTF">2025-12-23T07:34:00Z</dcterms:modified>
</cp:coreProperties>
</file>